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0BF"/>
      </w:tblPr>
      <w:tblGrid>
        <w:gridCol w:w="4248"/>
        <w:gridCol w:w="5641"/>
      </w:tblGrid>
      <w:tr w:rsidR="001C474F" w:rsidRPr="004F0189" w:rsidTr="004F0189">
        <w:tc>
          <w:tcPr>
            <w:tcW w:w="4248" w:type="dxa"/>
          </w:tcPr>
          <w:p w:rsidR="001C474F" w:rsidRPr="004F0189" w:rsidRDefault="001C474F" w:rsidP="004F0189">
            <w:pPr>
              <w:jc w:val="center"/>
              <w:rPr>
                <w:rFonts w:ascii="Calibri" w:hAnsi="Calibri" w:cs="Calibri"/>
                <w:color w:val="auto"/>
                <w:sz w:val="20"/>
                <w:szCs w:val="20"/>
                <w:lang w:eastAsia="en-US"/>
              </w:rPr>
            </w:pPr>
          </w:p>
        </w:tc>
        <w:tc>
          <w:tcPr>
            <w:tcW w:w="5641" w:type="dxa"/>
          </w:tcPr>
          <w:p w:rsidR="001C474F" w:rsidRPr="004F0189" w:rsidRDefault="001C474F" w:rsidP="004F0189">
            <w:pPr>
              <w:jc w:val="center"/>
              <w:rPr>
                <w:rFonts w:ascii="Times New Roman" w:hAnsi="Times New Roman" w:cs="Times New Roman"/>
                <w:color w:val="auto"/>
                <w:sz w:val="28"/>
                <w:szCs w:val="28"/>
                <w:lang w:eastAsia="ru-RU"/>
              </w:rPr>
            </w:pPr>
            <w:r w:rsidRPr="004F0189">
              <w:rPr>
                <w:rFonts w:ascii="Times New Roman" w:hAnsi="Times New Roman" w:cs="Times New Roman"/>
                <w:color w:val="auto"/>
                <w:sz w:val="28"/>
                <w:szCs w:val="28"/>
                <w:lang w:eastAsia="ru-RU"/>
              </w:rPr>
              <w:t>ЗАТВЕРДЖЕНО</w:t>
            </w:r>
          </w:p>
          <w:p w:rsidR="001C474F" w:rsidRPr="004F0189" w:rsidRDefault="001C474F" w:rsidP="004F0189">
            <w:pPr>
              <w:jc w:val="center"/>
              <w:rPr>
                <w:rFonts w:ascii="Times New Roman" w:hAnsi="Times New Roman" w:cs="Times New Roman"/>
                <w:color w:val="auto"/>
                <w:sz w:val="28"/>
                <w:szCs w:val="28"/>
                <w:lang w:eastAsia="ru-RU"/>
              </w:rPr>
            </w:pPr>
            <w:r w:rsidRPr="004F0189">
              <w:rPr>
                <w:rFonts w:ascii="Times New Roman" w:hAnsi="Times New Roman" w:cs="Times New Roman"/>
                <w:color w:val="auto"/>
                <w:sz w:val="28"/>
                <w:szCs w:val="28"/>
                <w:lang w:eastAsia="ru-RU"/>
              </w:rPr>
              <w:t>Рішення девʹятої сесії</w:t>
            </w:r>
          </w:p>
          <w:p w:rsidR="001C474F" w:rsidRPr="004F0189" w:rsidRDefault="001C474F" w:rsidP="004F0189">
            <w:pPr>
              <w:jc w:val="center"/>
              <w:rPr>
                <w:rFonts w:ascii="Times New Roman" w:hAnsi="Times New Roman" w:cs="Times New Roman"/>
                <w:color w:val="auto"/>
                <w:sz w:val="28"/>
                <w:szCs w:val="28"/>
                <w:lang w:eastAsia="ru-RU"/>
              </w:rPr>
            </w:pPr>
            <w:r w:rsidRPr="004F0189">
              <w:rPr>
                <w:rFonts w:ascii="Times New Roman" w:hAnsi="Times New Roman" w:cs="Times New Roman"/>
                <w:color w:val="auto"/>
                <w:sz w:val="28"/>
                <w:szCs w:val="28"/>
                <w:lang w:eastAsia="ru-RU"/>
              </w:rPr>
              <w:t>районної ради сьомого скликання</w:t>
            </w:r>
          </w:p>
          <w:p w:rsidR="001C474F" w:rsidRPr="004F0189" w:rsidRDefault="001C474F" w:rsidP="004F0189">
            <w:pPr>
              <w:jc w:val="center"/>
              <w:rPr>
                <w:rFonts w:ascii="Times New Roman" w:hAnsi="Times New Roman" w:cs="Times New Roman"/>
                <w:color w:val="auto"/>
                <w:sz w:val="28"/>
                <w:szCs w:val="28"/>
                <w:lang w:eastAsia="ru-RU"/>
              </w:rPr>
            </w:pPr>
            <w:r>
              <w:rPr>
                <w:rFonts w:ascii="Times New Roman" w:eastAsia="Times New Roman" w:hAnsi="Times New Roman"/>
                <w:sz w:val="28"/>
                <w:szCs w:val="28"/>
                <w:lang w:eastAsia="ru-RU"/>
              </w:rPr>
              <w:t xml:space="preserve">29 червня </w:t>
            </w:r>
            <w:r w:rsidRPr="00730ED7">
              <w:rPr>
                <w:rFonts w:ascii="Times New Roman" w:eastAsia="Times New Roman" w:hAnsi="Times New Roman"/>
                <w:sz w:val="28"/>
                <w:szCs w:val="28"/>
                <w:lang w:eastAsia="ru-RU"/>
              </w:rPr>
              <w:t xml:space="preserve">2016 № </w:t>
            </w:r>
            <w:r>
              <w:rPr>
                <w:rFonts w:ascii="Times New Roman" w:eastAsia="Times New Roman" w:hAnsi="Times New Roman"/>
                <w:sz w:val="28"/>
                <w:szCs w:val="28"/>
                <w:lang w:eastAsia="ru-RU"/>
              </w:rPr>
              <w:t>12</w:t>
            </w:r>
          </w:p>
          <w:p w:rsidR="001C474F" w:rsidRPr="004F0189" w:rsidRDefault="001C474F" w:rsidP="004F0189">
            <w:pPr>
              <w:ind w:firstLine="507"/>
              <w:jc w:val="both"/>
              <w:rPr>
                <w:rFonts w:ascii="Times New Roman" w:hAnsi="Times New Roman" w:cs="Times New Roman"/>
                <w:color w:val="auto"/>
                <w:sz w:val="28"/>
                <w:szCs w:val="28"/>
                <w:lang w:eastAsia="ru-RU"/>
              </w:rPr>
            </w:pPr>
          </w:p>
          <w:p w:rsidR="001C474F" w:rsidRPr="004F0189" w:rsidRDefault="001C474F" w:rsidP="004F0189">
            <w:pPr>
              <w:ind w:firstLine="507"/>
              <w:jc w:val="both"/>
              <w:rPr>
                <w:rFonts w:ascii="Times New Roman" w:hAnsi="Times New Roman" w:cs="Times New Roman"/>
                <w:color w:val="auto"/>
                <w:sz w:val="28"/>
                <w:szCs w:val="28"/>
                <w:lang w:eastAsia="ru-RU"/>
              </w:rPr>
            </w:pPr>
            <w:r w:rsidRPr="004F0189">
              <w:rPr>
                <w:rFonts w:ascii="Times New Roman" w:hAnsi="Times New Roman" w:cs="Times New Roman"/>
                <w:color w:val="auto"/>
                <w:sz w:val="28"/>
                <w:szCs w:val="28"/>
                <w:lang w:eastAsia="ru-RU"/>
              </w:rPr>
              <w:t>Голова районної ради</w:t>
            </w:r>
          </w:p>
          <w:p w:rsidR="001C474F" w:rsidRPr="004F0189" w:rsidRDefault="001C474F" w:rsidP="004F0189">
            <w:pPr>
              <w:ind w:firstLine="507"/>
              <w:jc w:val="center"/>
              <w:rPr>
                <w:rFonts w:ascii="Times New Roman" w:hAnsi="Times New Roman" w:cs="Times New Roman"/>
                <w:color w:val="auto"/>
                <w:sz w:val="28"/>
                <w:szCs w:val="28"/>
                <w:lang w:eastAsia="ru-RU"/>
              </w:rPr>
            </w:pPr>
            <w:r w:rsidRPr="004F0189">
              <w:rPr>
                <w:rFonts w:ascii="Times New Roman" w:hAnsi="Times New Roman" w:cs="Times New Roman"/>
                <w:color w:val="auto"/>
                <w:sz w:val="28"/>
                <w:szCs w:val="28"/>
                <w:lang w:eastAsia="ru-RU"/>
              </w:rPr>
              <w:tab/>
            </w:r>
            <w:r w:rsidRPr="004F0189">
              <w:rPr>
                <w:rFonts w:ascii="Times New Roman" w:hAnsi="Times New Roman" w:cs="Times New Roman"/>
                <w:color w:val="auto"/>
                <w:sz w:val="28"/>
                <w:szCs w:val="28"/>
                <w:lang w:eastAsia="ru-RU"/>
              </w:rPr>
              <w:tab/>
            </w:r>
            <w:r w:rsidRPr="004F0189">
              <w:rPr>
                <w:rFonts w:ascii="Times New Roman" w:hAnsi="Times New Roman" w:cs="Times New Roman"/>
                <w:color w:val="auto"/>
                <w:sz w:val="28"/>
                <w:szCs w:val="28"/>
                <w:lang w:eastAsia="ru-RU"/>
              </w:rPr>
              <w:tab/>
              <w:t xml:space="preserve">                                        </w:t>
            </w:r>
          </w:p>
          <w:p w:rsidR="001C474F" w:rsidRPr="004F0189" w:rsidRDefault="001C474F" w:rsidP="004F0189">
            <w:pPr>
              <w:ind w:firstLine="507"/>
              <w:jc w:val="center"/>
              <w:rPr>
                <w:rFonts w:ascii="Times New Roman" w:hAnsi="Times New Roman" w:cs="Times New Roman"/>
                <w:color w:val="auto"/>
                <w:sz w:val="28"/>
                <w:szCs w:val="28"/>
                <w:lang w:eastAsia="ru-RU"/>
              </w:rPr>
            </w:pPr>
            <w:r w:rsidRPr="004F0189">
              <w:rPr>
                <w:rFonts w:ascii="Times New Roman" w:hAnsi="Times New Roman" w:cs="Times New Roman"/>
                <w:color w:val="auto"/>
                <w:sz w:val="28"/>
                <w:szCs w:val="28"/>
                <w:lang w:eastAsia="ru-RU"/>
              </w:rPr>
              <w:t xml:space="preserve">                        ___________Д.С.Калінін</w:t>
            </w:r>
          </w:p>
        </w:tc>
      </w:tr>
    </w:tbl>
    <w:p w:rsidR="001C474F" w:rsidRPr="004F0189" w:rsidRDefault="001C474F" w:rsidP="00A80979">
      <w:pPr>
        <w:pStyle w:val="BodyText"/>
        <w:shd w:val="clear" w:color="auto" w:fill="auto"/>
        <w:spacing w:line="240" w:lineRule="auto"/>
        <w:ind w:firstLine="0"/>
        <w:rPr>
          <w:sz w:val="28"/>
          <w:szCs w:val="28"/>
        </w:rPr>
      </w:pPr>
    </w:p>
    <w:p w:rsidR="001C474F" w:rsidRDefault="001C474F" w:rsidP="00A80979">
      <w:pPr>
        <w:pStyle w:val="BodyText"/>
        <w:shd w:val="clear" w:color="auto" w:fill="auto"/>
        <w:spacing w:line="240" w:lineRule="auto"/>
        <w:ind w:firstLine="0"/>
        <w:rPr>
          <w:sz w:val="28"/>
          <w:szCs w:val="28"/>
          <w:lang w:val="uk-UA"/>
        </w:rPr>
      </w:pPr>
    </w:p>
    <w:p w:rsidR="001C474F" w:rsidRDefault="001C474F" w:rsidP="00A80979">
      <w:pPr>
        <w:pStyle w:val="BodyText"/>
        <w:shd w:val="clear" w:color="auto" w:fill="auto"/>
        <w:spacing w:line="240" w:lineRule="auto"/>
        <w:ind w:firstLine="0"/>
        <w:rPr>
          <w:sz w:val="28"/>
          <w:szCs w:val="28"/>
          <w:lang w:val="uk-UA"/>
        </w:rPr>
      </w:pPr>
    </w:p>
    <w:p w:rsidR="001C474F" w:rsidRDefault="001C474F" w:rsidP="00A80979">
      <w:pPr>
        <w:pStyle w:val="BodyText"/>
        <w:shd w:val="clear" w:color="auto" w:fill="auto"/>
        <w:spacing w:line="240" w:lineRule="auto"/>
        <w:ind w:firstLine="0"/>
        <w:rPr>
          <w:sz w:val="28"/>
          <w:szCs w:val="28"/>
          <w:lang w:val="uk-UA"/>
        </w:rPr>
      </w:pPr>
    </w:p>
    <w:p w:rsidR="001C474F" w:rsidRDefault="001C474F" w:rsidP="00A80979">
      <w:pPr>
        <w:pStyle w:val="BodyText"/>
        <w:shd w:val="clear" w:color="auto" w:fill="auto"/>
        <w:spacing w:line="240" w:lineRule="auto"/>
        <w:ind w:firstLine="0"/>
        <w:rPr>
          <w:sz w:val="28"/>
          <w:szCs w:val="28"/>
          <w:lang w:val="uk-UA"/>
        </w:rPr>
      </w:pPr>
    </w:p>
    <w:p w:rsidR="001C474F" w:rsidRDefault="001C474F" w:rsidP="00A80979">
      <w:pPr>
        <w:pStyle w:val="BodyText"/>
        <w:shd w:val="clear" w:color="auto" w:fill="auto"/>
        <w:spacing w:line="240" w:lineRule="auto"/>
        <w:ind w:firstLine="0"/>
        <w:rPr>
          <w:sz w:val="28"/>
          <w:szCs w:val="28"/>
          <w:lang w:val="uk-UA"/>
        </w:rPr>
      </w:pPr>
    </w:p>
    <w:p w:rsidR="001C474F" w:rsidRPr="00764770" w:rsidRDefault="001C474F" w:rsidP="00A80979">
      <w:pPr>
        <w:pStyle w:val="BodyText"/>
        <w:shd w:val="clear" w:color="auto" w:fill="auto"/>
        <w:spacing w:line="240" w:lineRule="auto"/>
        <w:ind w:firstLine="0"/>
        <w:rPr>
          <w:sz w:val="28"/>
          <w:szCs w:val="28"/>
          <w:lang w:val="uk-UA"/>
        </w:rPr>
      </w:pPr>
    </w:p>
    <w:p w:rsidR="001C474F" w:rsidRPr="00764770" w:rsidRDefault="001C474F" w:rsidP="00A80979">
      <w:pPr>
        <w:pStyle w:val="BodyText"/>
        <w:shd w:val="clear" w:color="auto" w:fill="auto"/>
        <w:spacing w:line="240" w:lineRule="auto"/>
        <w:ind w:left="6237" w:firstLine="0"/>
        <w:rPr>
          <w:sz w:val="28"/>
          <w:szCs w:val="28"/>
          <w:lang w:val="uk-UA"/>
        </w:rPr>
      </w:pPr>
    </w:p>
    <w:p w:rsidR="001C474F" w:rsidRPr="00764770" w:rsidRDefault="001C474F" w:rsidP="00A80979">
      <w:pPr>
        <w:pStyle w:val="BodyText"/>
        <w:shd w:val="clear" w:color="auto" w:fill="auto"/>
        <w:spacing w:line="240" w:lineRule="auto"/>
        <w:ind w:left="6237" w:firstLine="0"/>
        <w:rPr>
          <w:sz w:val="28"/>
          <w:szCs w:val="28"/>
          <w:lang w:val="uk-UA"/>
        </w:rPr>
      </w:pPr>
    </w:p>
    <w:p w:rsidR="001C474F" w:rsidRPr="00764770" w:rsidRDefault="001C474F" w:rsidP="00A80979">
      <w:pPr>
        <w:pStyle w:val="BodyText"/>
        <w:shd w:val="clear" w:color="auto" w:fill="auto"/>
        <w:spacing w:line="240" w:lineRule="auto"/>
        <w:ind w:left="6237" w:firstLine="0"/>
        <w:rPr>
          <w:sz w:val="28"/>
          <w:szCs w:val="28"/>
          <w:lang w:val="uk-UA"/>
        </w:rPr>
      </w:pPr>
    </w:p>
    <w:p w:rsidR="001C474F" w:rsidRPr="00764770" w:rsidRDefault="001C474F" w:rsidP="00A80979">
      <w:pPr>
        <w:pStyle w:val="BodyText"/>
        <w:shd w:val="clear" w:color="auto" w:fill="auto"/>
        <w:spacing w:line="240" w:lineRule="auto"/>
        <w:ind w:left="6237" w:firstLine="0"/>
        <w:rPr>
          <w:sz w:val="28"/>
          <w:szCs w:val="28"/>
          <w:lang w:val="uk-UA"/>
        </w:rPr>
      </w:pPr>
    </w:p>
    <w:p w:rsidR="001C474F" w:rsidRPr="00764770" w:rsidRDefault="001C474F" w:rsidP="00A80979">
      <w:pPr>
        <w:pStyle w:val="BodyText"/>
        <w:shd w:val="clear" w:color="auto" w:fill="auto"/>
        <w:spacing w:line="240" w:lineRule="auto"/>
        <w:ind w:left="6237" w:firstLine="0"/>
        <w:rPr>
          <w:sz w:val="28"/>
          <w:szCs w:val="28"/>
          <w:lang w:val="uk-UA"/>
        </w:rPr>
      </w:pPr>
    </w:p>
    <w:p w:rsidR="001C474F" w:rsidRPr="00764770" w:rsidRDefault="001C474F" w:rsidP="00764770">
      <w:pPr>
        <w:jc w:val="center"/>
        <w:rPr>
          <w:rFonts w:ascii="Times New Roman" w:hAnsi="Times New Roman" w:cs="Times New Roman"/>
          <w:b/>
          <w:sz w:val="28"/>
          <w:szCs w:val="28"/>
        </w:rPr>
      </w:pPr>
      <w:r w:rsidRPr="00764770">
        <w:rPr>
          <w:rFonts w:ascii="Times New Roman" w:hAnsi="Times New Roman" w:cs="Times New Roman"/>
          <w:b/>
          <w:sz w:val="28"/>
          <w:szCs w:val="28"/>
        </w:rPr>
        <w:t>СТАТУТ</w:t>
      </w:r>
    </w:p>
    <w:p w:rsidR="001C474F" w:rsidRPr="00764770" w:rsidRDefault="001C474F" w:rsidP="00764770">
      <w:pPr>
        <w:jc w:val="center"/>
        <w:rPr>
          <w:rFonts w:ascii="Times New Roman" w:hAnsi="Times New Roman" w:cs="Times New Roman"/>
          <w:b/>
          <w:sz w:val="28"/>
          <w:szCs w:val="28"/>
        </w:rPr>
      </w:pPr>
      <w:r w:rsidRPr="00764770">
        <w:rPr>
          <w:rFonts w:ascii="Times New Roman" w:hAnsi="Times New Roman" w:cs="Times New Roman"/>
          <w:b/>
          <w:sz w:val="28"/>
          <w:szCs w:val="28"/>
        </w:rPr>
        <w:t>КОМУНАЛЬНОГО ЗАКЛАДУ</w:t>
      </w:r>
    </w:p>
    <w:p w:rsidR="001C474F" w:rsidRPr="00764770" w:rsidRDefault="001C474F" w:rsidP="00764770">
      <w:pPr>
        <w:jc w:val="center"/>
        <w:rPr>
          <w:rFonts w:ascii="Times New Roman" w:hAnsi="Times New Roman" w:cs="Times New Roman"/>
          <w:b/>
          <w:sz w:val="28"/>
          <w:szCs w:val="28"/>
        </w:rPr>
      </w:pPr>
      <w:r w:rsidRPr="00764770">
        <w:rPr>
          <w:rFonts w:ascii="Times New Roman" w:hAnsi="Times New Roman" w:cs="Times New Roman"/>
          <w:b/>
          <w:sz w:val="28"/>
          <w:szCs w:val="28"/>
        </w:rPr>
        <w:t>«СКЕЛЬКІВСЬКА ЗАГАЛЬНООСВІТНЯ ШКОЛА І-ІІІ СТУПЕНІВ»</w:t>
      </w:r>
    </w:p>
    <w:p w:rsidR="001C474F" w:rsidRPr="00764770" w:rsidRDefault="001C474F" w:rsidP="00764770">
      <w:pPr>
        <w:jc w:val="center"/>
        <w:rPr>
          <w:rFonts w:ascii="Times New Roman" w:hAnsi="Times New Roman" w:cs="Times New Roman"/>
          <w:b/>
          <w:sz w:val="28"/>
          <w:szCs w:val="28"/>
        </w:rPr>
      </w:pPr>
      <w:r w:rsidRPr="00764770">
        <w:rPr>
          <w:rFonts w:ascii="Times New Roman" w:hAnsi="Times New Roman" w:cs="Times New Roman"/>
          <w:b/>
          <w:sz w:val="28"/>
          <w:szCs w:val="28"/>
        </w:rPr>
        <w:t>ВАСИЛІВСЬКОЇ РАЙОННОЇ РАДИ</w:t>
      </w:r>
      <w:r>
        <w:rPr>
          <w:rFonts w:ascii="Times New Roman" w:hAnsi="Times New Roman" w:cs="Times New Roman"/>
          <w:b/>
          <w:sz w:val="28"/>
          <w:szCs w:val="28"/>
        </w:rPr>
        <w:t xml:space="preserve"> </w:t>
      </w:r>
      <w:r w:rsidRPr="00764770">
        <w:rPr>
          <w:rFonts w:ascii="Times New Roman" w:hAnsi="Times New Roman" w:cs="Times New Roman"/>
          <w:b/>
          <w:sz w:val="28"/>
          <w:szCs w:val="28"/>
        </w:rPr>
        <w:t>ЗАПОРІЗЬКОЇ ОБЛАСТІ</w:t>
      </w:r>
    </w:p>
    <w:p w:rsidR="001C474F" w:rsidRPr="00764770" w:rsidRDefault="001C474F" w:rsidP="00764770">
      <w:pPr>
        <w:jc w:val="center"/>
        <w:rPr>
          <w:rFonts w:ascii="Times New Roman" w:hAnsi="Times New Roman" w:cs="Times New Roman"/>
          <w:b/>
          <w:sz w:val="28"/>
          <w:szCs w:val="28"/>
        </w:rPr>
      </w:pPr>
      <w:r w:rsidRPr="00764770">
        <w:rPr>
          <w:rFonts w:ascii="Times New Roman" w:hAnsi="Times New Roman" w:cs="Times New Roman"/>
          <w:b/>
          <w:sz w:val="28"/>
          <w:szCs w:val="28"/>
        </w:rPr>
        <w:t>(нова редакція)</w:t>
      </w:r>
    </w:p>
    <w:p w:rsidR="001C474F" w:rsidRDefault="001C474F" w:rsidP="00A80979">
      <w:pPr>
        <w:pStyle w:val="BodyText"/>
        <w:shd w:val="clear" w:color="auto" w:fill="auto"/>
        <w:spacing w:line="240" w:lineRule="auto"/>
        <w:ind w:firstLine="0"/>
        <w:jc w:val="both"/>
        <w:rPr>
          <w:rStyle w:val="11"/>
          <w:strike/>
          <w:sz w:val="28"/>
          <w:szCs w:val="28"/>
          <w:lang w:eastAsia="uk-UA"/>
        </w:rPr>
      </w:pPr>
    </w:p>
    <w:p w:rsidR="001C474F" w:rsidRDefault="001C474F" w:rsidP="00A80979">
      <w:pPr>
        <w:pStyle w:val="BodyText"/>
        <w:shd w:val="clear" w:color="auto" w:fill="auto"/>
        <w:spacing w:line="240" w:lineRule="auto"/>
        <w:ind w:firstLine="0"/>
        <w:jc w:val="both"/>
        <w:rPr>
          <w:rStyle w:val="11"/>
          <w:strike/>
          <w:sz w:val="28"/>
          <w:szCs w:val="28"/>
          <w:lang w:eastAsia="uk-UA"/>
        </w:rPr>
      </w:pPr>
    </w:p>
    <w:p w:rsidR="001C474F" w:rsidRDefault="001C474F" w:rsidP="00A80979">
      <w:pPr>
        <w:pStyle w:val="BodyText"/>
        <w:shd w:val="clear" w:color="auto" w:fill="auto"/>
        <w:spacing w:line="240" w:lineRule="auto"/>
        <w:ind w:firstLine="0"/>
        <w:jc w:val="both"/>
        <w:rPr>
          <w:rStyle w:val="11"/>
          <w:strike/>
          <w:sz w:val="28"/>
          <w:szCs w:val="28"/>
          <w:lang w:eastAsia="uk-UA"/>
        </w:rPr>
      </w:pPr>
    </w:p>
    <w:p w:rsidR="001C474F" w:rsidRDefault="001C474F" w:rsidP="00A80979">
      <w:pPr>
        <w:pStyle w:val="BodyText"/>
        <w:shd w:val="clear" w:color="auto" w:fill="auto"/>
        <w:spacing w:line="240" w:lineRule="auto"/>
        <w:ind w:firstLine="0"/>
        <w:jc w:val="both"/>
        <w:rPr>
          <w:rStyle w:val="11"/>
          <w:strike/>
          <w:sz w:val="28"/>
          <w:szCs w:val="28"/>
          <w:lang w:eastAsia="uk-UA"/>
        </w:rPr>
      </w:pPr>
    </w:p>
    <w:p w:rsidR="001C474F" w:rsidRDefault="001C474F" w:rsidP="00A80979">
      <w:pPr>
        <w:pStyle w:val="BodyText"/>
        <w:shd w:val="clear" w:color="auto" w:fill="auto"/>
        <w:spacing w:line="240" w:lineRule="auto"/>
        <w:ind w:firstLine="0"/>
        <w:jc w:val="both"/>
        <w:rPr>
          <w:rStyle w:val="11"/>
          <w:strike/>
          <w:sz w:val="28"/>
          <w:szCs w:val="28"/>
          <w:lang w:eastAsia="uk-UA"/>
        </w:rPr>
      </w:pPr>
    </w:p>
    <w:p w:rsidR="001C474F" w:rsidRDefault="001C474F" w:rsidP="00A80979">
      <w:pPr>
        <w:pStyle w:val="BodyText"/>
        <w:shd w:val="clear" w:color="auto" w:fill="auto"/>
        <w:spacing w:line="240" w:lineRule="auto"/>
        <w:ind w:firstLine="0"/>
        <w:jc w:val="both"/>
        <w:rPr>
          <w:rStyle w:val="11"/>
          <w:strike/>
          <w:sz w:val="28"/>
          <w:szCs w:val="28"/>
          <w:lang w:eastAsia="uk-UA"/>
        </w:rPr>
      </w:pPr>
    </w:p>
    <w:p w:rsidR="001C474F" w:rsidRDefault="001C474F" w:rsidP="00A80979">
      <w:pPr>
        <w:pStyle w:val="BodyText"/>
        <w:shd w:val="clear" w:color="auto" w:fill="auto"/>
        <w:spacing w:line="240" w:lineRule="auto"/>
        <w:ind w:firstLine="0"/>
        <w:jc w:val="both"/>
        <w:rPr>
          <w:rStyle w:val="11"/>
          <w:strike/>
          <w:sz w:val="28"/>
          <w:szCs w:val="28"/>
          <w:lang w:eastAsia="uk-UA"/>
        </w:rPr>
      </w:pPr>
    </w:p>
    <w:p w:rsidR="001C474F" w:rsidRDefault="001C474F" w:rsidP="00A80979">
      <w:pPr>
        <w:pStyle w:val="BodyText"/>
        <w:shd w:val="clear" w:color="auto" w:fill="auto"/>
        <w:spacing w:line="240" w:lineRule="auto"/>
        <w:ind w:firstLine="0"/>
        <w:jc w:val="both"/>
        <w:rPr>
          <w:rStyle w:val="11"/>
          <w:strike/>
          <w:sz w:val="28"/>
          <w:szCs w:val="28"/>
          <w:lang w:eastAsia="uk-UA"/>
        </w:rPr>
      </w:pPr>
    </w:p>
    <w:p w:rsidR="001C474F" w:rsidRDefault="001C474F" w:rsidP="00A80979">
      <w:pPr>
        <w:pStyle w:val="BodyText"/>
        <w:shd w:val="clear" w:color="auto" w:fill="auto"/>
        <w:spacing w:line="240" w:lineRule="auto"/>
        <w:ind w:firstLine="0"/>
        <w:jc w:val="both"/>
        <w:rPr>
          <w:rStyle w:val="11"/>
          <w:strike/>
          <w:sz w:val="28"/>
          <w:szCs w:val="28"/>
          <w:lang w:eastAsia="uk-UA"/>
        </w:rPr>
      </w:pPr>
    </w:p>
    <w:p w:rsidR="001C474F" w:rsidRDefault="001C474F" w:rsidP="00A80979">
      <w:pPr>
        <w:pStyle w:val="BodyText"/>
        <w:shd w:val="clear" w:color="auto" w:fill="auto"/>
        <w:spacing w:line="240" w:lineRule="auto"/>
        <w:ind w:firstLine="0"/>
        <w:jc w:val="both"/>
        <w:rPr>
          <w:rStyle w:val="11"/>
          <w:strike/>
          <w:sz w:val="28"/>
          <w:szCs w:val="28"/>
          <w:lang w:eastAsia="uk-UA"/>
        </w:rPr>
      </w:pPr>
    </w:p>
    <w:p w:rsidR="001C474F" w:rsidRDefault="001C474F" w:rsidP="00A80979">
      <w:pPr>
        <w:pStyle w:val="BodyText"/>
        <w:shd w:val="clear" w:color="auto" w:fill="auto"/>
        <w:spacing w:line="240" w:lineRule="auto"/>
        <w:ind w:firstLine="0"/>
        <w:jc w:val="both"/>
        <w:rPr>
          <w:rStyle w:val="11"/>
          <w:strike/>
          <w:sz w:val="28"/>
          <w:szCs w:val="28"/>
          <w:lang w:eastAsia="uk-UA"/>
        </w:rPr>
      </w:pPr>
    </w:p>
    <w:p w:rsidR="001C474F" w:rsidRDefault="001C474F" w:rsidP="00A80979">
      <w:pPr>
        <w:pStyle w:val="BodyText"/>
        <w:shd w:val="clear" w:color="auto" w:fill="auto"/>
        <w:spacing w:line="240" w:lineRule="auto"/>
        <w:ind w:firstLine="0"/>
        <w:jc w:val="both"/>
        <w:rPr>
          <w:rStyle w:val="11"/>
          <w:strike/>
          <w:sz w:val="28"/>
          <w:szCs w:val="28"/>
          <w:lang w:eastAsia="uk-UA"/>
        </w:rPr>
      </w:pPr>
    </w:p>
    <w:p w:rsidR="001C474F" w:rsidRDefault="001C474F" w:rsidP="00A80979">
      <w:pPr>
        <w:pStyle w:val="BodyText"/>
        <w:shd w:val="clear" w:color="auto" w:fill="auto"/>
        <w:spacing w:line="240" w:lineRule="auto"/>
        <w:ind w:firstLine="0"/>
        <w:jc w:val="both"/>
        <w:rPr>
          <w:rStyle w:val="11"/>
          <w:strike/>
          <w:sz w:val="28"/>
          <w:szCs w:val="28"/>
          <w:lang w:eastAsia="uk-UA"/>
        </w:rPr>
      </w:pPr>
    </w:p>
    <w:p w:rsidR="001C474F" w:rsidRDefault="001C474F" w:rsidP="00A80979">
      <w:pPr>
        <w:pStyle w:val="BodyText"/>
        <w:shd w:val="clear" w:color="auto" w:fill="auto"/>
        <w:spacing w:line="240" w:lineRule="auto"/>
        <w:ind w:firstLine="0"/>
        <w:jc w:val="both"/>
        <w:rPr>
          <w:rStyle w:val="11"/>
          <w:strike/>
          <w:sz w:val="28"/>
          <w:szCs w:val="28"/>
          <w:lang w:eastAsia="uk-UA"/>
        </w:rPr>
      </w:pPr>
    </w:p>
    <w:p w:rsidR="001C474F" w:rsidRDefault="001C474F" w:rsidP="00A80979">
      <w:pPr>
        <w:pStyle w:val="BodyText"/>
        <w:shd w:val="clear" w:color="auto" w:fill="auto"/>
        <w:spacing w:line="240" w:lineRule="auto"/>
        <w:ind w:firstLine="0"/>
        <w:jc w:val="both"/>
        <w:rPr>
          <w:rStyle w:val="11"/>
          <w:strike/>
          <w:sz w:val="28"/>
          <w:szCs w:val="28"/>
          <w:lang w:eastAsia="uk-UA"/>
        </w:rPr>
      </w:pPr>
    </w:p>
    <w:p w:rsidR="001C474F" w:rsidRDefault="001C474F" w:rsidP="00A80979">
      <w:pPr>
        <w:pStyle w:val="BodyText"/>
        <w:shd w:val="clear" w:color="auto" w:fill="auto"/>
        <w:spacing w:line="240" w:lineRule="auto"/>
        <w:ind w:firstLine="0"/>
        <w:jc w:val="both"/>
        <w:rPr>
          <w:rStyle w:val="11"/>
          <w:strike/>
          <w:sz w:val="28"/>
          <w:szCs w:val="28"/>
          <w:lang w:eastAsia="uk-UA"/>
        </w:rPr>
      </w:pPr>
    </w:p>
    <w:p w:rsidR="001C474F" w:rsidRPr="00764770" w:rsidRDefault="001C474F" w:rsidP="00A80979">
      <w:pPr>
        <w:pStyle w:val="BodyText"/>
        <w:shd w:val="clear" w:color="auto" w:fill="auto"/>
        <w:spacing w:line="240" w:lineRule="auto"/>
        <w:ind w:firstLine="0"/>
        <w:jc w:val="both"/>
        <w:rPr>
          <w:rStyle w:val="11"/>
          <w:strike/>
          <w:sz w:val="28"/>
          <w:szCs w:val="28"/>
          <w:lang w:val="uk-UA" w:eastAsia="uk-UA"/>
        </w:rPr>
      </w:pPr>
    </w:p>
    <w:p w:rsidR="001C474F" w:rsidRPr="003E3CE1" w:rsidRDefault="001C474F" w:rsidP="00364582">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м. Василівка</w:t>
      </w:r>
    </w:p>
    <w:p w:rsidR="001C474F" w:rsidRDefault="001C474F" w:rsidP="00364582">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2016 рік</w:t>
      </w:r>
    </w:p>
    <w:p w:rsidR="001C474F" w:rsidRPr="00364582" w:rsidRDefault="001C474F" w:rsidP="00A80979">
      <w:pPr>
        <w:pStyle w:val="BodyText"/>
        <w:shd w:val="clear" w:color="auto" w:fill="auto"/>
        <w:spacing w:line="240" w:lineRule="auto"/>
        <w:ind w:firstLine="0"/>
        <w:jc w:val="both"/>
        <w:rPr>
          <w:rStyle w:val="11"/>
          <w:strike/>
          <w:sz w:val="28"/>
          <w:szCs w:val="28"/>
          <w:lang w:val="uk-UA" w:eastAsia="uk-UA"/>
        </w:rPr>
      </w:pPr>
    </w:p>
    <w:p w:rsidR="001C474F" w:rsidRPr="00A80979" w:rsidRDefault="001C474F"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1C474F" w:rsidRDefault="001C474F"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 xml:space="preserve">1.1. КОМУНАЛЬНИЙ ЗАКЛАД «СКЕЛЬКІВСЬКА ЗАГАЛЬНООСВІТНЯ ШКОЛА І-ІІІ СТУПЕНІВ» ВАСИЛІВСЬКОЇ РАЙОННОЇ РАДИ ЗАПОРІЗЬКОЇ ОБЛАСТІ (далі навчальний заклад), </w:t>
      </w:r>
      <w:r w:rsidRPr="003E3CE1">
        <w:rPr>
          <w:rFonts w:ascii="Times New Roman" w:hAnsi="Times New Roman" w:cs="Times New Roman"/>
          <w:color w:val="auto"/>
          <w:sz w:val="28"/>
          <w:szCs w:val="28"/>
          <w:lang w:eastAsia="ru-RU"/>
        </w:rPr>
        <w:t>первинно зареєстрований розпорядженням голови Василівської районної</w:t>
      </w:r>
      <w:r>
        <w:rPr>
          <w:rFonts w:ascii="Times New Roman" w:hAnsi="Times New Roman" w:cs="Times New Roman"/>
          <w:color w:val="auto"/>
          <w:sz w:val="28"/>
          <w:szCs w:val="28"/>
          <w:lang w:eastAsia="ru-RU"/>
        </w:rPr>
        <w:t xml:space="preserve"> державної адміністрації  від 06.11.2002 № 625</w:t>
      </w:r>
      <w:r w:rsidRPr="003E3CE1">
        <w:rPr>
          <w:rFonts w:ascii="Times New Roman" w:hAnsi="Times New Roman" w:cs="Times New Roman"/>
          <w:color w:val="auto"/>
          <w:sz w:val="28"/>
          <w:szCs w:val="28"/>
          <w:lang w:eastAsia="ru-RU"/>
        </w:rPr>
        <w:t xml:space="preserve">. Зміни до Статуту внесено: рішенням сесії районної ради від </w:t>
      </w:r>
      <w:r w:rsidRPr="007C074A">
        <w:rPr>
          <w:rFonts w:ascii="Times New Roman" w:hAnsi="Times New Roman" w:cs="Times New Roman"/>
          <w:color w:val="auto"/>
          <w:sz w:val="28"/>
          <w:szCs w:val="28"/>
          <w:lang w:eastAsia="ru-RU"/>
        </w:rPr>
        <w:t>16.06.2004 № 9</w:t>
      </w:r>
      <w:r w:rsidRPr="003E3CE1">
        <w:rPr>
          <w:rFonts w:ascii="Times New Roman" w:hAnsi="Times New Roman" w:cs="Times New Roman"/>
          <w:color w:val="auto"/>
          <w:sz w:val="28"/>
          <w:szCs w:val="28"/>
          <w:lang w:eastAsia="ru-RU"/>
        </w:rPr>
        <w:t xml:space="preserve"> та зар</w:t>
      </w:r>
      <w:r>
        <w:rPr>
          <w:rFonts w:ascii="Times New Roman" w:hAnsi="Times New Roman" w:cs="Times New Roman"/>
          <w:color w:val="auto"/>
          <w:sz w:val="28"/>
          <w:szCs w:val="28"/>
          <w:lang w:eastAsia="ru-RU"/>
        </w:rPr>
        <w:t>еєстровано Василівською районною</w:t>
      </w:r>
      <w:r w:rsidRPr="003E3CE1">
        <w:rPr>
          <w:rFonts w:ascii="Times New Roman" w:hAnsi="Times New Roman" w:cs="Times New Roman"/>
          <w:color w:val="auto"/>
          <w:sz w:val="28"/>
          <w:szCs w:val="28"/>
          <w:lang w:eastAsia="ru-RU"/>
        </w:rPr>
        <w:t xml:space="preserve"> державною адміністрацією </w:t>
      </w:r>
      <w:r>
        <w:rPr>
          <w:rFonts w:ascii="Times New Roman" w:hAnsi="Times New Roman" w:cs="Times New Roman"/>
          <w:color w:val="auto"/>
          <w:sz w:val="28"/>
          <w:szCs w:val="28"/>
          <w:lang w:eastAsia="ru-RU"/>
        </w:rPr>
        <w:t>20.11.2004</w:t>
      </w:r>
      <w:r w:rsidRPr="003E3CE1">
        <w:rPr>
          <w:rFonts w:ascii="Times New Roman" w:hAnsi="Times New Roman" w:cs="Times New Roman"/>
          <w:color w:val="auto"/>
          <w:sz w:val="28"/>
          <w:szCs w:val="28"/>
          <w:lang w:eastAsia="ru-RU"/>
        </w:rPr>
        <w:t xml:space="preserve"> </w:t>
      </w:r>
      <w:r>
        <w:rPr>
          <w:rFonts w:ascii="Times New Roman" w:hAnsi="Times New Roman" w:cs="Times New Roman"/>
          <w:color w:val="auto"/>
          <w:sz w:val="28"/>
          <w:szCs w:val="28"/>
          <w:lang w:eastAsia="ru-RU"/>
        </w:rPr>
        <w:t xml:space="preserve">                               </w:t>
      </w:r>
      <w:r w:rsidRPr="003E3CE1">
        <w:rPr>
          <w:rFonts w:ascii="Times New Roman" w:hAnsi="Times New Roman" w:cs="Times New Roman"/>
          <w:color w:val="auto"/>
          <w:sz w:val="28"/>
          <w:szCs w:val="28"/>
          <w:lang w:eastAsia="ru-RU"/>
        </w:rPr>
        <w:t xml:space="preserve">№ </w:t>
      </w:r>
      <w:r w:rsidRPr="00764770">
        <w:rPr>
          <w:rFonts w:ascii="Times New Roman" w:hAnsi="Times New Roman" w:cs="Times New Roman"/>
          <w:sz w:val="28"/>
          <w:szCs w:val="28"/>
        </w:rPr>
        <w:t>10801050001000056</w:t>
      </w:r>
      <w:r w:rsidRPr="003E3CE1">
        <w:rPr>
          <w:rFonts w:ascii="Times New Roman" w:hAnsi="Times New Roman" w:cs="Times New Roman"/>
          <w:color w:val="auto"/>
          <w:sz w:val="28"/>
          <w:szCs w:val="28"/>
          <w:lang w:eastAsia="ru-RU"/>
        </w:rPr>
        <w:t xml:space="preserve">; рішенням </w:t>
      </w:r>
      <w:r w:rsidRPr="003E3CE1">
        <w:rPr>
          <w:rFonts w:ascii="Times New Roman CYR" w:hAnsi="Times New Roman CYR" w:cs="Times New Roman CYR"/>
          <w:color w:val="auto"/>
          <w:sz w:val="28"/>
          <w:szCs w:val="28"/>
          <w:lang w:eastAsia="ru-RU"/>
        </w:rPr>
        <w:t xml:space="preserve">сесії районної ради </w:t>
      </w:r>
      <w:r>
        <w:rPr>
          <w:rFonts w:ascii="Times New Roman CYR" w:hAnsi="Times New Roman CYR" w:cs="Times New Roman CYR"/>
          <w:color w:val="auto"/>
          <w:sz w:val="28"/>
          <w:szCs w:val="28"/>
          <w:lang w:eastAsia="ru-RU"/>
        </w:rPr>
        <w:t xml:space="preserve">від </w:t>
      </w:r>
      <w:r w:rsidRPr="003E3CE1">
        <w:rPr>
          <w:rFonts w:ascii="Times New Roman" w:hAnsi="Times New Roman" w:cs="Times New Roman"/>
          <w:color w:val="auto"/>
          <w:sz w:val="28"/>
          <w:szCs w:val="28"/>
          <w:lang w:eastAsia="ru-RU"/>
        </w:rPr>
        <w:t>27.09.</w:t>
      </w:r>
      <w:r w:rsidRPr="003E3CE1">
        <w:rPr>
          <w:rFonts w:ascii="Times New Roman CYR" w:hAnsi="Times New Roman CYR" w:cs="Times New Roman CYR"/>
          <w:color w:val="auto"/>
          <w:sz w:val="28"/>
          <w:szCs w:val="28"/>
          <w:lang w:eastAsia="ru-RU"/>
        </w:rPr>
        <w:t>2013 № 7</w:t>
      </w:r>
      <w:r>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та зареєстровано Василівською районно</w:t>
      </w:r>
      <w:r>
        <w:rPr>
          <w:rFonts w:ascii="Times New Roman" w:hAnsi="Times New Roman" w:cs="Times New Roman"/>
          <w:color w:val="auto"/>
          <w:sz w:val="28"/>
          <w:szCs w:val="28"/>
          <w:lang w:eastAsia="ru-RU"/>
        </w:rPr>
        <w:t>ю державною адміністрацією 18.10</w:t>
      </w:r>
      <w:r w:rsidRPr="003E3CE1">
        <w:rPr>
          <w:rFonts w:ascii="Times New Roman" w:hAnsi="Times New Roman" w:cs="Times New Roman"/>
          <w:color w:val="auto"/>
          <w:sz w:val="28"/>
          <w:szCs w:val="28"/>
          <w:lang w:eastAsia="ru-RU"/>
        </w:rPr>
        <w:t>.201</w:t>
      </w:r>
      <w:r>
        <w:rPr>
          <w:rFonts w:ascii="Times New Roman" w:hAnsi="Times New Roman" w:cs="Times New Roman"/>
          <w:color w:val="auto"/>
          <w:sz w:val="28"/>
          <w:szCs w:val="28"/>
          <w:lang w:eastAsia="ru-RU"/>
        </w:rPr>
        <w:t xml:space="preserve">3 </w:t>
      </w:r>
      <w:r w:rsidRPr="003E3CE1">
        <w:rPr>
          <w:rFonts w:ascii="Times New Roman" w:hAnsi="Times New Roman" w:cs="Times New Roman"/>
          <w:color w:val="auto"/>
          <w:sz w:val="28"/>
          <w:szCs w:val="28"/>
          <w:lang w:eastAsia="ru-RU"/>
        </w:rPr>
        <w:t xml:space="preserve"> № </w:t>
      </w:r>
      <w:r>
        <w:rPr>
          <w:rFonts w:ascii="Times New Roman" w:hAnsi="Times New Roman" w:cs="Times New Roman"/>
          <w:color w:val="auto"/>
          <w:sz w:val="28"/>
          <w:szCs w:val="28"/>
          <w:lang w:eastAsia="ru-RU"/>
        </w:rPr>
        <w:t>10801050009000056</w:t>
      </w:r>
      <w:r w:rsidRPr="003E3CE1">
        <w:rPr>
          <w:rFonts w:ascii="Times New Roman" w:hAnsi="Times New Roman" w:cs="Times New Roman"/>
          <w:color w:val="auto"/>
          <w:sz w:val="28"/>
          <w:szCs w:val="28"/>
          <w:lang w:eastAsia="ru-RU"/>
        </w:rPr>
        <w:t>;</w:t>
      </w:r>
      <w:r w:rsidRPr="003E3CE1">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 xml:space="preserve">рішенням сесії районної ради від 27.03.2015 № 17 та зареєстровано Василівською районною державною адміністрацією </w:t>
      </w:r>
      <w:r>
        <w:rPr>
          <w:rFonts w:ascii="Times New Roman" w:hAnsi="Times New Roman" w:cs="Times New Roman"/>
          <w:color w:val="auto"/>
          <w:sz w:val="28"/>
          <w:szCs w:val="28"/>
          <w:lang w:eastAsia="ru-RU"/>
        </w:rPr>
        <w:t xml:space="preserve">10.04.2015  </w:t>
      </w:r>
      <w:r w:rsidRPr="003E3CE1">
        <w:rPr>
          <w:rFonts w:ascii="Times New Roman" w:hAnsi="Times New Roman" w:cs="Times New Roman"/>
          <w:color w:val="auto"/>
          <w:sz w:val="28"/>
          <w:szCs w:val="28"/>
          <w:lang w:eastAsia="ru-RU"/>
        </w:rPr>
        <w:t xml:space="preserve">№ </w:t>
      </w:r>
      <w:r>
        <w:rPr>
          <w:rFonts w:ascii="Times New Roman" w:hAnsi="Times New Roman" w:cs="Times New Roman"/>
          <w:color w:val="auto"/>
          <w:sz w:val="28"/>
          <w:szCs w:val="28"/>
          <w:lang w:eastAsia="ru-RU"/>
        </w:rPr>
        <w:t>10801050011000056</w:t>
      </w:r>
      <w:r w:rsidRPr="003E3CE1">
        <w:rPr>
          <w:rFonts w:ascii="Times New Roman" w:hAnsi="Times New Roman" w:cs="Times New Roman"/>
          <w:color w:val="auto"/>
          <w:sz w:val="28"/>
          <w:szCs w:val="28"/>
          <w:lang w:eastAsia="ru-RU"/>
        </w:rPr>
        <w:t>.</w:t>
      </w:r>
    </w:p>
    <w:p w:rsidR="001C474F" w:rsidRPr="00764770" w:rsidRDefault="001C474F"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1C474F" w:rsidRPr="00764770" w:rsidRDefault="001C474F"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1.3. Засновником навчального закладу є Василівська районна рада Запорізької області.</w:t>
      </w:r>
    </w:p>
    <w:p w:rsidR="001C474F" w:rsidRPr="00764770" w:rsidRDefault="001C474F"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w:t>
      </w:r>
    </w:p>
    <w:p w:rsidR="001C474F" w:rsidRPr="00764770" w:rsidRDefault="001C474F"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1C474F" w:rsidRPr="00764770" w:rsidRDefault="001C474F"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 xml:space="preserve">1.6. Повне найменування: </w:t>
      </w:r>
    </w:p>
    <w:p w:rsidR="001C474F" w:rsidRPr="00764770" w:rsidRDefault="001C474F"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 українською мовою: КОМУНАЛЬНИЙ ЗАКЛАД «СКЕЛЬКІВСЬКА ЗАГАЛЬНООСВІТНЯ ШКОЛА І-ІІІ СТУПЕНІВ» ВАСИЛІВСЬКОЇ РАЙОННОЇ РАДИ ЗАПОРІЗЬКОЇ ОБЛАСТІ;</w:t>
      </w:r>
    </w:p>
    <w:p w:rsidR="001C474F" w:rsidRPr="00764770" w:rsidRDefault="001C474F"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 російською мовою: КОМУНАЛЬНОЕ ЗАВЕДЕНИЕ «СКЕЛЬКОВСКАЯ ОБЩЕОБРАЗОВАТЕЛЬНАЯ ШКОЛА І-ІІІ СТУПЕНЕЙ» ВАСИЛЬЕВСКОГО РАЙОННОГО СОВЕТА ЗАПОРОЖСКОЙ ОБЛАСТИ.</w:t>
      </w:r>
    </w:p>
    <w:p w:rsidR="001C474F" w:rsidRPr="00764770" w:rsidRDefault="001C474F"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Скорочене найменування :</w:t>
      </w:r>
    </w:p>
    <w:p w:rsidR="001C474F" w:rsidRPr="00764770" w:rsidRDefault="001C474F"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 українською мовою: КЗ «Скельківська ЗОШ І-ІІІ ст.»ВРР ЗО</w:t>
      </w:r>
    </w:p>
    <w:p w:rsidR="001C474F" w:rsidRPr="00764770" w:rsidRDefault="001C474F"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 російською мовою: КЗ «Скельковская ООШ І-ІІІ ст.» ВРС ЗО</w:t>
      </w:r>
    </w:p>
    <w:p w:rsidR="001C474F" w:rsidRDefault="001C474F"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 xml:space="preserve">1.7. </w:t>
      </w:r>
      <w:r>
        <w:rPr>
          <w:rFonts w:ascii="Times New Roman" w:hAnsi="Times New Roman" w:cs="Times New Roman"/>
          <w:sz w:val="28"/>
          <w:szCs w:val="28"/>
        </w:rPr>
        <w:t>Місцезнаходження</w:t>
      </w:r>
      <w:r w:rsidRPr="00E62307">
        <w:rPr>
          <w:rFonts w:ascii="Times New Roman" w:hAnsi="Times New Roman" w:cs="Times New Roman"/>
          <w:sz w:val="28"/>
          <w:szCs w:val="28"/>
        </w:rPr>
        <w:t xml:space="preserve"> навчального закладу</w:t>
      </w:r>
      <w:r>
        <w:rPr>
          <w:rFonts w:ascii="Times New Roman" w:hAnsi="Times New Roman" w:cs="Times New Roman"/>
          <w:sz w:val="28"/>
          <w:szCs w:val="28"/>
        </w:rPr>
        <w:t xml:space="preserve">: </w:t>
      </w:r>
      <w:r w:rsidRPr="00764770">
        <w:rPr>
          <w:rFonts w:ascii="Times New Roman" w:hAnsi="Times New Roman" w:cs="Times New Roman"/>
          <w:sz w:val="28"/>
          <w:szCs w:val="28"/>
        </w:rPr>
        <w:t>71640, Запорізька область, Василівський район, с.Скельки, вул. Стадіонна, 2</w:t>
      </w:r>
      <w:r>
        <w:rPr>
          <w:rFonts w:ascii="Times New Roman" w:hAnsi="Times New Roman" w:cs="Times New Roman"/>
          <w:sz w:val="28"/>
          <w:szCs w:val="28"/>
        </w:rPr>
        <w:t>.</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1.8. Навчальний заклад є юридичною особою, має самостійний баланс,</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печатку, штамп, ідентифікаційний номер.</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1.9. Головною метою навчального закладу є забезпечення реалізації права</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громадян на здобуття повної загальної середньої освіти.</w:t>
      </w:r>
    </w:p>
    <w:p w:rsidR="001C474F" w:rsidRPr="00D5692B" w:rsidRDefault="001C474F" w:rsidP="00764770">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1.10. </w:t>
      </w:r>
      <w:r w:rsidRPr="00D5692B">
        <w:rPr>
          <w:rFonts w:ascii="Times New Roman" w:hAnsi="Times New Roman" w:cs="Times New Roman"/>
          <w:spacing w:val="-11"/>
          <w:sz w:val="28"/>
          <w:szCs w:val="28"/>
        </w:rPr>
        <w:t>Головними завданнями навчального закладу є:</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забезпечення реалізації права громадян на повну загальну середню освіту;</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громадянина України;</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розвиток особистості учня, його здібностей і обдарувань, наукового світогляду; </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реалізація права учнів (вихованців) на вільне формування політичних і світоглядних переконань;</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створення умов для оволодіння системою наукових знань пр</w:t>
      </w:r>
      <w:r>
        <w:rPr>
          <w:rFonts w:ascii="Times New Roman" w:hAnsi="Times New Roman" w:cs="Times New Roman"/>
          <w:spacing w:val="-11"/>
          <w:sz w:val="28"/>
          <w:szCs w:val="28"/>
        </w:rPr>
        <w:t>о природу, людину і суспільство.</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Навчальний заклад несе відповідальність перед особою, суспільством і державою за:</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безпечні умови освітньої діяльності;</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державних стандартів освіти;</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дотримання фінансової дисципліни. </w:t>
      </w:r>
    </w:p>
    <w:p w:rsidR="001C474F" w:rsidRPr="00D5692B" w:rsidRDefault="001C474F" w:rsidP="00764770">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1.13</w:t>
      </w:r>
      <w:r w:rsidRPr="00D5692B">
        <w:rPr>
          <w:rFonts w:ascii="Times New Roman" w:hAnsi="Times New Roman" w:cs="Times New Roman"/>
          <w:spacing w:val="-11"/>
          <w:sz w:val="28"/>
          <w:szCs w:val="28"/>
        </w:rPr>
        <w:t>.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Навчальний заклад має право:</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користуватися пільгами, що передбачені діючим законодавством;</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проходити в установленому порядку державну атестацію;</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розробляти і впроваджувати власні програми навчальної та науково-методичної роботи з урахуванням державних стандартів:</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контингент учнів;</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варіативну частину робочого навчального плану;</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організовувати підготовку, перепідготовку, підвищення кваліфікації педагогічних кадрів; </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бути власником і розпорядником рухомого і нерухомого майна згідно законодавством України та статутом;</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отримувати кошти і матеріальні цінності від органів виконавчої влади, юридичних і фізичних осіб;</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встановлювати форму для учнів;</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1C474F" w:rsidRPr="00D5692B" w:rsidRDefault="001C474F"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1.15.</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1C474F" w:rsidRPr="00D5692B" w:rsidRDefault="001C474F" w:rsidP="00764770">
      <w:pPr>
        <w:jc w:val="both"/>
        <w:rPr>
          <w:rFonts w:ascii="Times New Roman" w:hAnsi="Times New Roman" w:cs="Times New Roman"/>
          <w:spacing w:val="-11"/>
          <w:sz w:val="28"/>
          <w:szCs w:val="28"/>
        </w:rPr>
      </w:pPr>
    </w:p>
    <w:p w:rsidR="001C474F" w:rsidRPr="00215BB2" w:rsidRDefault="001C474F" w:rsidP="00764770">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1C474F" w:rsidRPr="00215BB2" w:rsidRDefault="001C474F" w:rsidP="00764770">
      <w:pPr>
        <w:jc w:val="both"/>
        <w:rPr>
          <w:rFonts w:ascii="Times New Roman" w:hAnsi="Times New Roman" w:cs="Times New Roman"/>
          <w:sz w:val="28"/>
          <w:szCs w:val="28"/>
        </w:rPr>
      </w:pP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1C474F" w:rsidRPr="00215BB2" w:rsidRDefault="001C474F"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w:t>
      </w:r>
      <w:r>
        <w:rPr>
          <w:rFonts w:ascii="Times New Roman" w:hAnsi="Times New Roman" w:cs="Times New Roman"/>
          <w:sz w:val="28"/>
          <w:szCs w:val="28"/>
        </w:rPr>
        <w:t>дійснюється Міністерством освіти</w:t>
      </w:r>
      <w:r w:rsidRPr="00215BB2">
        <w:rPr>
          <w:rFonts w:ascii="Times New Roman" w:hAnsi="Times New Roman" w:cs="Times New Roman"/>
          <w:sz w:val="28"/>
          <w:szCs w:val="28"/>
        </w:rPr>
        <w:t xml:space="preserve"> і науки, іншими органами виконавчої влади у підпорядкуванні яких знаходиться навчальний заклад, відповідним органом управління освітою.</w:t>
      </w:r>
    </w:p>
    <w:p w:rsidR="001C474F" w:rsidRPr="00215BB2" w:rsidRDefault="001C474F" w:rsidP="00764770">
      <w:pPr>
        <w:jc w:val="both"/>
        <w:rPr>
          <w:rFonts w:ascii="Times New Roman" w:hAnsi="Times New Roman" w:cs="Times New Roman"/>
          <w:sz w:val="28"/>
          <w:szCs w:val="28"/>
        </w:rPr>
      </w:pPr>
    </w:p>
    <w:p w:rsidR="001C474F" w:rsidRPr="00215BB2" w:rsidRDefault="001C474F" w:rsidP="00764770">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1C474F" w:rsidRPr="00215BB2" w:rsidRDefault="001C474F" w:rsidP="00764770">
      <w:pPr>
        <w:jc w:val="both"/>
        <w:rPr>
          <w:rFonts w:ascii="Times New Roman" w:hAnsi="Times New Roman" w:cs="Times New Roman"/>
          <w:sz w:val="28"/>
          <w:szCs w:val="28"/>
        </w:rPr>
      </w:pP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1C474F" w:rsidRPr="00215BB2" w:rsidRDefault="001C474F"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1C474F" w:rsidRPr="00215BB2" w:rsidRDefault="001C474F"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мат</w:t>
      </w:r>
      <w:r>
        <w:rPr>
          <w:rFonts w:ascii="Times New Roman" w:hAnsi="Times New Roman" w:cs="Times New Roman"/>
          <w:sz w:val="28"/>
          <w:szCs w:val="28"/>
        </w:rPr>
        <w:t>еріально-технічною, культурно-спортивною, корекційно-</w:t>
      </w:r>
      <w:r w:rsidRPr="00215BB2">
        <w:rPr>
          <w:rFonts w:ascii="Times New Roman" w:hAnsi="Times New Roman" w:cs="Times New Roman"/>
          <w:sz w:val="28"/>
          <w:szCs w:val="28"/>
        </w:rPr>
        <w:t>відновною та лікувально-оздоровчою базою навчального закладу;</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1C474F" w:rsidRPr="00215BB2" w:rsidRDefault="001C474F"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1C474F"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w:t>
      </w:r>
      <w:r>
        <w:rPr>
          <w:rFonts w:ascii="Times New Roman" w:hAnsi="Times New Roman" w:cs="Times New Roman"/>
          <w:sz w:val="28"/>
          <w:szCs w:val="28"/>
        </w:rPr>
        <w:t xml:space="preserve"> науки, </w:t>
      </w:r>
      <w:r w:rsidRPr="00215BB2">
        <w:rPr>
          <w:rFonts w:ascii="Times New Roman" w:hAnsi="Times New Roman" w:cs="Times New Roman"/>
          <w:sz w:val="28"/>
          <w:szCs w:val="28"/>
        </w:rPr>
        <w:t xml:space="preserve"> правилами внутрішнього розпорядку та цим Статутом. </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1C474F" w:rsidRPr="00215BB2" w:rsidRDefault="001C474F"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1C474F" w:rsidRPr="00215BB2" w:rsidRDefault="001C474F"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215BB2">
        <w:rPr>
          <w:rFonts w:ascii="Times New Roman" w:hAnsi="Times New Roman" w:cs="Times New Roman"/>
          <w:sz w:val="28"/>
          <w:szCs w:val="28"/>
        </w:rPr>
        <w:t>Батьки та особи, які їх замінюють, мають право:</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1C474F" w:rsidRPr="00215BB2" w:rsidRDefault="001C474F" w:rsidP="00764770">
      <w:pPr>
        <w:ind w:firstLine="724"/>
        <w:jc w:val="both"/>
        <w:rPr>
          <w:rFonts w:ascii="Times New Roman" w:hAnsi="Times New Roman" w:cs="Times New Roman"/>
          <w:sz w:val="28"/>
          <w:szCs w:val="28"/>
        </w:rPr>
      </w:pPr>
      <w:r>
        <w:rPr>
          <w:rFonts w:ascii="Times New Roman" w:hAnsi="Times New Roman" w:cs="Times New Roman"/>
          <w:sz w:val="28"/>
          <w:szCs w:val="28"/>
        </w:rPr>
        <w:t>3.15</w:t>
      </w:r>
      <w:r w:rsidRPr="00215BB2">
        <w:rPr>
          <w:rFonts w:ascii="Times New Roman" w:hAnsi="Times New Roman" w:cs="Times New Roman"/>
          <w:sz w:val="28"/>
          <w:szCs w:val="28"/>
        </w:rPr>
        <w:t>. Батьки та особи, які їх замінюють, несуть відповідальність за здобуття дітьми повної загальної середньої освіти  зобов’язані:</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1C474F" w:rsidRPr="00215BB2" w:rsidRDefault="001C474F" w:rsidP="00764770">
      <w:pPr>
        <w:jc w:val="both"/>
        <w:rPr>
          <w:rFonts w:ascii="Times New Roman" w:hAnsi="Times New Roman" w:cs="Times New Roman"/>
          <w:sz w:val="28"/>
          <w:szCs w:val="28"/>
        </w:rPr>
      </w:pPr>
    </w:p>
    <w:p w:rsidR="001C474F" w:rsidRPr="00215BB2" w:rsidRDefault="001C474F" w:rsidP="00764770">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1C474F" w:rsidRPr="00215BB2" w:rsidRDefault="001C474F" w:rsidP="00764770">
      <w:pPr>
        <w:jc w:val="both"/>
        <w:rPr>
          <w:rFonts w:ascii="Times New Roman" w:hAnsi="Times New Roman" w:cs="Times New Roman"/>
          <w:sz w:val="28"/>
          <w:szCs w:val="28"/>
        </w:rPr>
      </w:pP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організацією навчальн</w:t>
      </w:r>
      <w:r>
        <w:rPr>
          <w:rFonts w:ascii="Times New Roman" w:hAnsi="Times New Roman" w:cs="Times New Roman"/>
          <w:sz w:val="28"/>
          <w:szCs w:val="28"/>
        </w:rPr>
        <w:t>о-виховного процесу.</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1C474F" w:rsidRPr="00215BB2" w:rsidRDefault="001C474F"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1C474F" w:rsidRPr="00215BB2" w:rsidRDefault="001C474F"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1C474F" w:rsidRPr="00215BB2" w:rsidRDefault="001C474F"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погоджує робочий навчальний план на кожний навчальний рік;</w:t>
      </w:r>
    </w:p>
    <w:p w:rsidR="001C474F" w:rsidRPr="00215BB2" w:rsidRDefault="001C474F"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1C474F" w:rsidRPr="00215BB2" w:rsidRDefault="001C474F"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1C474F" w:rsidRPr="00215BB2" w:rsidRDefault="001C474F"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1C474F" w:rsidRPr="00215BB2" w:rsidRDefault="001C474F"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виступає ініціатором проведення добродійних акцій;</w:t>
      </w:r>
    </w:p>
    <w:p w:rsidR="001C474F" w:rsidRPr="00215BB2" w:rsidRDefault="001C474F"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1C474F" w:rsidRPr="00215BB2" w:rsidRDefault="001C474F"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ініціює розгляд кадрових питань та бере участь у їх вирішенні;</w:t>
      </w:r>
    </w:p>
    <w:p w:rsidR="001C474F" w:rsidRPr="00215BB2" w:rsidRDefault="001C474F"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1C474F" w:rsidRPr="00215BB2" w:rsidRDefault="001C474F"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1C474F" w:rsidRPr="00215BB2" w:rsidRDefault="001C474F"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питання родинного виховання;</w:t>
      </w:r>
    </w:p>
    <w:p w:rsidR="001C474F" w:rsidRPr="00215BB2" w:rsidRDefault="001C474F"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1C474F" w:rsidRPr="00215BB2" w:rsidRDefault="001C474F"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педагогічній освіті батьків;</w:t>
      </w:r>
    </w:p>
    <w:p w:rsidR="001C474F" w:rsidRPr="00215BB2" w:rsidRDefault="001C474F"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1C474F" w:rsidRPr="00215BB2" w:rsidRDefault="001C474F"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1C474F" w:rsidRPr="00215BB2" w:rsidRDefault="001C474F"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1C474F"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може створювати постійні або тимчасові комісії з окремих напрямів роботи. </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Склад комісій та зміст їх роботи визначаються радою.</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1C474F" w:rsidRPr="00215BB2" w:rsidRDefault="001C474F"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1C474F" w:rsidRPr="00215BB2" w:rsidRDefault="001C474F"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1C474F" w:rsidRPr="00215BB2" w:rsidRDefault="001C474F"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1C474F" w:rsidRPr="00215BB2" w:rsidRDefault="001C474F"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1C474F" w:rsidRPr="00215BB2" w:rsidRDefault="001C474F"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1C474F" w:rsidRPr="00215BB2" w:rsidRDefault="001C474F" w:rsidP="00764770">
      <w:pPr>
        <w:jc w:val="both"/>
        <w:rPr>
          <w:rFonts w:ascii="Times New Roman" w:hAnsi="Times New Roman" w:cs="Times New Roman"/>
          <w:sz w:val="28"/>
          <w:szCs w:val="28"/>
        </w:rPr>
      </w:pPr>
    </w:p>
    <w:p w:rsidR="001C474F" w:rsidRPr="001D561E" w:rsidRDefault="001C474F" w:rsidP="00764770">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1C474F" w:rsidRPr="001D561E" w:rsidRDefault="001C474F" w:rsidP="00764770">
      <w:pPr>
        <w:jc w:val="both"/>
        <w:rPr>
          <w:rFonts w:ascii="Times New Roman" w:hAnsi="Times New Roman" w:cs="Times New Roman"/>
          <w:sz w:val="28"/>
          <w:szCs w:val="28"/>
        </w:rPr>
      </w:pPr>
    </w:p>
    <w:p w:rsidR="001C474F" w:rsidRPr="001D561E" w:rsidRDefault="001C474F" w:rsidP="00764770">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1C474F" w:rsidRPr="001D561E" w:rsidRDefault="001C474F" w:rsidP="00764770">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1C474F" w:rsidRPr="001D561E" w:rsidRDefault="001C474F"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1C474F" w:rsidRPr="001D561E" w:rsidRDefault="001C474F"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1C474F" w:rsidRPr="001D561E" w:rsidRDefault="001C474F"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1C474F" w:rsidRPr="001D561E" w:rsidRDefault="001C474F"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1C474F" w:rsidRPr="001D561E" w:rsidRDefault="001C474F"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1C474F" w:rsidRPr="001D561E" w:rsidRDefault="001C474F"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1C474F" w:rsidRPr="001D561E" w:rsidRDefault="001C474F"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1C474F" w:rsidRPr="001D561E" w:rsidRDefault="001C474F"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1C474F" w:rsidRPr="001D561E" w:rsidRDefault="001C474F"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1C474F" w:rsidRPr="001D561E" w:rsidRDefault="001C474F"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1C474F" w:rsidRPr="001D561E" w:rsidRDefault="001C474F"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1C474F" w:rsidRPr="001D561E" w:rsidRDefault="001C474F"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1C474F" w:rsidRPr="001D561E" w:rsidRDefault="001C474F"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1C474F" w:rsidRPr="001D561E" w:rsidRDefault="001C474F"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1C474F" w:rsidRPr="001D561E" w:rsidRDefault="001C474F"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1C474F" w:rsidRPr="001D561E" w:rsidRDefault="001C474F"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1C474F" w:rsidRPr="001D561E" w:rsidRDefault="001C474F"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1C474F" w:rsidRPr="001D561E" w:rsidRDefault="001C474F"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1C474F" w:rsidRPr="001D561E" w:rsidRDefault="001C474F"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1C474F" w:rsidRPr="001D561E" w:rsidRDefault="001C474F"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1C474F" w:rsidRPr="001D561E" w:rsidRDefault="001C474F"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1C474F" w:rsidRPr="001D561E" w:rsidRDefault="001C474F"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1C474F" w:rsidRPr="001D561E" w:rsidRDefault="001C474F"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1C474F" w:rsidRPr="001D561E" w:rsidRDefault="001C474F"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1C474F" w:rsidRPr="001D561E" w:rsidRDefault="001C474F"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E624C8">
        <w:rPr>
          <w:rFonts w:ascii="Times New Roman" w:hAnsi="Times New Roman" w:cs="Times New Roman"/>
          <w:bCs/>
          <w:color w:val="auto"/>
          <w:sz w:val="28"/>
          <w:szCs w:val="28"/>
          <w:lang w:eastAsia="ru-RU"/>
        </w:rPr>
        <w:t>Бухгалтерський облік здійснюється самостійно або через ко</w:t>
      </w:r>
      <w:r>
        <w:rPr>
          <w:rFonts w:ascii="Times New Roman" w:hAnsi="Times New Roman" w:cs="Times New Roman"/>
          <w:bCs/>
          <w:color w:val="auto"/>
          <w:sz w:val="28"/>
          <w:szCs w:val="28"/>
          <w:lang w:eastAsia="ru-RU"/>
        </w:rPr>
        <w:t xml:space="preserve">мунальну установу </w:t>
      </w:r>
      <w:r w:rsidRPr="00E624C8">
        <w:rPr>
          <w:rFonts w:ascii="Times New Roman" w:hAnsi="Times New Roman" w:cs="Times New Roman"/>
          <w:bCs/>
          <w:color w:val="auto"/>
          <w:sz w:val="28"/>
          <w:szCs w:val="28"/>
          <w:lang w:eastAsia="ru-RU"/>
        </w:rPr>
        <w:t>«Василівський районний центр фінансового обліку та матеріально-технічного забезпечення закладів та установ освіти» Василівської районної ради Запорізької області.</w:t>
      </w:r>
    </w:p>
    <w:p w:rsidR="001C474F" w:rsidRDefault="001C474F"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1C474F" w:rsidRPr="001D561E" w:rsidRDefault="001C474F" w:rsidP="00364582">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1C474F" w:rsidRPr="001D561E" w:rsidRDefault="001C474F" w:rsidP="00764770">
      <w:pPr>
        <w:jc w:val="both"/>
        <w:rPr>
          <w:rFonts w:ascii="Times New Roman" w:hAnsi="Times New Roman" w:cs="Times New Roman"/>
          <w:sz w:val="28"/>
          <w:szCs w:val="28"/>
        </w:rPr>
      </w:pPr>
    </w:p>
    <w:p w:rsidR="001C474F" w:rsidRPr="001D561E" w:rsidRDefault="001C474F" w:rsidP="00764770">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1C474F" w:rsidRPr="001D561E" w:rsidRDefault="001C474F" w:rsidP="00764770">
      <w:pPr>
        <w:jc w:val="both"/>
        <w:rPr>
          <w:rFonts w:ascii="Times New Roman" w:hAnsi="Times New Roman" w:cs="Times New Roman"/>
          <w:sz w:val="28"/>
          <w:szCs w:val="28"/>
        </w:rPr>
      </w:pPr>
    </w:p>
    <w:p w:rsidR="001C474F" w:rsidRPr="001D561E" w:rsidRDefault="001C474F" w:rsidP="00764770">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1C474F" w:rsidRPr="001D561E" w:rsidRDefault="001C474F" w:rsidP="00764770">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1C474F" w:rsidRPr="001D561E" w:rsidRDefault="001C474F" w:rsidP="00764770">
      <w:pPr>
        <w:jc w:val="both"/>
        <w:rPr>
          <w:rFonts w:ascii="Times New Roman" w:hAnsi="Times New Roman" w:cs="Times New Roman"/>
          <w:sz w:val="28"/>
          <w:szCs w:val="28"/>
        </w:rPr>
      </w:pPr>
    </w:p>
    <w:p w:rsidR="001C474F" w:rsidRPr="001D561E" w:rsidRDefault="001C474F" w:rsidP="00764770">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1C474F" w:rsidRPr="001D561E" w:rsidRDefault="001C474F" w:rsidP="00764770">
      <w:pPr>
        <w:jc w:val="both"/>
        <w:rPr>
          <w:rFonts w:ascii="Times New Roman" w:hAnsi="Times New Roman" w:cs="Times New Roman"/>
          <w:sz w:val="28"/>
          <w:szCs w:val="28"/>
        </w:rPr>
      </w:pPr>
    </w:p>
    <w:p w:rsidR="001C474F" w:rsidRPr="001D561E" w:rsidRDefault="001C474F" w:rsidP="00764770">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1C474F" w:rsidRPr="001D561E" w:rsidRDefault="001C474F" w:rsidP="00764770">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1C474F" w:rsidRPr="001D561E" w:rsidRDefault="001C474F" w:rsidP="00764770">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1C474F" w:rsidRPr="001D561E" w:rsidRDefault="001C474F" w:rsidP="00764770">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1C474F" w:rsidRPr="001D561E" w:rsidRDefault="001C474F" w:rsidP="00764770">
      <w:pPr>
        <w:jc w:val="both"/>
        <w:rPr>
          <w:rFonts w:ascii="Times New Roman" w:hAnsi="Times New Roman" w:cs="Times New Roman"/>
          <w:sz w:val="28"/>
          <w:szCs w:val="28"/>
        </w:rPr>
      </w:pPr>
    </w:p>
    <w:p w:rsidR="001C474F" w:rsidRPr="001D561E" w:rsidRDefault="001C474F" w:rsidP="00764770">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1C474F" w:rsidRPr="001D561E" w:rsidRDefault="001C474F" w:rsidP="00764770">
      <w:pPr>
        <w:jc w:val="both"/>
        <w:rPr>
          <w:rFonts w:ascii="Times New Roman" w:hAnsi="Times New Roman" w:cs="Times New Roman"/>
          <w:sz w:val="28"/>
          <w:szCs w:val="28"/>
        </w:rPr>
      </w:pPr>
    </w:p>
    <w:p w:rsidR="001C474F" w:rsidRPr="001D561E" w:rsidRDefault="001C474F"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1C474F" w:rsidRPr="001D561E" w:rsidRDefault="001C474F"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1C474F" w:rsidRPr="001D561E" w:rsidRDefault="001C474F" w:rsidP="0076477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1C474F" w:rsidRPr="001D561E" w:rsidRDefault="001C474F" w:rsidP="0076477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 xml:space="preserve">.4. </w:t>
      </w:r>
      <w:r>
        <w:rPr>
          <w:rFonts w:ascii="Times New Roman" w:hAnsi="Times New Roman" w:cs="Times New Roman"/>
          <w:sz w:val="28"/>
          <w:szCs w:val="28"/>
        </w:rPr>
        <w:t>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1C474F" w:rsidRPr="001D561E" w:rsidRDefault="001C474F" w:rsidP="0076477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1C474F" w:rsidRPr="001D561E" w:rsidRDefault="001C474F" w:rsidP="0076477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1C474F" w:rsidRPr="001D561E" w:rsidRDefault="001C474F" w:rsidP="0076477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1C474F" w:rsidRDefault="001C474F" w:rsidP="00764770">
      <w:pPr>
        <w:jc w:val="both"/>
        <w:rPr>
          <w:rFonts w:ascii="Times New Roman" w:hAnsi="Times New Roman" w:cs="Times New Roman"/>
          <w:sz w:val="28"/>
          <w:szCs w:val="28"/>
        </w:rPr>
      </w:pPr>
    </w:p>
    <w:p w:rsidR="001C474F" w:rsidRPr="00EC444B" w:rsidRDefault="001C474F" w:rsidP="00764770">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1C474F" w:rsidRPr="00EC444B" w:rsidRDefault="001C474F" w:rsidP="00764770">
      <w:pPr>
        <w:pStyle w:val="NormalWeb"/>
        <w:spacing w:after="0"/>
        <w:ind w:firstLine="798"/>
        <w:jc w:val="both"/>
        <w:rPr>
          <w:sz w:val="28"/>
          <w:szCs w:val="28"/>
          <w:lang w:val="uk-UA"/>
        </w:rPr>
      </w:pPr>
    </w:p>
    <w:p w:rsidR="001C474F" w:rsidRPr="00EC444B" w:rsidRDefault="001C474F" w:rsidP="00764770">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1C474F" w:rsidRPr="00D5692B" w:rsidRDefault="001C474F" w:rsidP="00764770">
      <w:pPr>
        <w:jc w:val="both"/>
      </w:pPr>
    </w:p>
    <w:p w:rsidR="001C474F" w:rsidRPr="00764770" w:rsidRDefault="001C474F"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 xml:space="preserve"> </w:t>
      </w:r>
    </w:p>
    <w:sectPr w:rsidR="001C474F" w:rsidRPr="00764770"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0F157A"/>
    <w:rsid w:val="00100206"/>
    <w:rsid w:val="00117DA3"/>
    <w:rsid w:val="001222D2"/>
    <w:rsid w:val="00156E5C"/>
    <w:rsid w:val="001B4F24"/>
    <w:rsid w:val="001C474F"/>
    <w:rsid w:val="001D09A6"/>
    <w:rsid w:val="001D561E"/>
    <w:rsid w:val="001D73D1"/>
    <w:rsid w:val="001E4EB0"/>
    <w:rsid w:val="001E6F25"/>
    <w:rsid w:val="001E796C"/>
    <w:rsid w:val="002057DD"/>
    <w:rsid w:val="0021416E"/>
    <w:rsid w:val="00215BB2"/>
    <w:rsid w:val="00217376"/>
    <w:rsid w:val="0023297D"/>
    <w:rsid w:val="002537E6"/>
    <w:rsid w:val="00271680"/>
    <w:rsid w:val="00274DC8"/>
    <w:rsid w:val="00281B5F"/>
    <w:rsid w:val="002A14A2"/>
    <w:rsid w:val="002C186E"/>
    <w:rsid w:val="002E58F1"/>
    <w:rsid w:val="002F6997"/>
    <w:rsid w:val="00313D99"/>
    <w:rsid w:val="00364582"/>
    <w:rsid w:val="003B3163"/>
    <w:rsid w:val="003D0C8E"/>
    <w:rsid w:val="003E3CE1"/>
    <w:rsid w:val="003F7CB8"/>
    <w:rsid w:val="00425C9A"/>
    <w:rsid w:val="00441F3C"/>
    <w:rsid w:val="00443327"/>
    <w:rsid w:val="004679E2"/>
    <w:rsid w:val="004747B2"/>
    <w:rsid w:val="004A16E8"/>
    <w:rsid w:val="004A28E6"/>
    <w:rsid w:val="004B1E02"/>
    <w:rsid w:val="004D3A1D"/>
    <w:rsid w:val="004E7A18"/>
    <w:rsid w:val="004F0189"/>
    <w:rsid w:val="004F21ED"/>
    <w:rsid w:val="00521C55"/>
    <w:rsid w:val="00525214"/>
    <w:rsid w:val="005352F2"/>
    <w:rsid w:val="005476A3"/>
    <w:rsid w:val="005635A6"/>
    <w:rsid w:val="00563805"/>
    <w:rsid w:val="005730E9"/>
    <w:rsid w:val="0059684B"/>
    <w:rsid w:val="005A10A9"/>
    <w:rsid w:val="005A7855"/>
    <w:rsid w:val="005B5F2C"/>
    <w:rsid w:val="005F0AB2"/>
    <w:rsid w:val="005F611B"/>
    <w:rsid w:val="00607B67"/>
    <w:rsid w:val="00616D2B"/>
    <w:rsid w:val="006351B7"/>
    <w:rsid w:val="006461BB"/>
    <w:rsid w:val="0065627C"/>
    <w:rsid w:val="006672BF"/>
    <w:rsid w:val="00667B31"/>
    <w:rsid w:val="006766DD"/>
    <w:rsid w:val="006B615C"/>
    <w:rsid w:val="006C589C"/>
    <w:rsid w:val="00705EAF"/>
    <w:rsid w:val="00730ED7"/>
    <w:rsid w:val="0075575A"/>
    <w:rsid w:val="00764770"/>
    <w:rsid w:val="0077459C"/>
    <w:rsid w:val="007A4515"/>
    <w:rsid w:val="007B1DCA"/>
    <w:rsid w:val="007B387D"/>
    <w:rsid w:val="007C074A"/>
    <w:rsid w:val="007F06A6"/>
    <w:rsid w:val="00827591"/>
    <w:rsid w:val="00845884"/>
    <w:rsid w:val="008505D7"/>
    <w:rsid w:val="008508BE"/>
    <w:rsid w:val="008541FD"/>
    <w:rsid w:val="00861BDD"/>
    <w:rsid w:val="00862028"/>
    <w:rsid w:val="00863129"/>
    <w:rsid w:val="008922D1"/>
    <w:rsid w:val="008B0CEB"/>
    <w:rsid w:val="008D2046"/>
    <w:rsid w:val="008E2709"/>
    <w:rsid w:val="008F405B"/>
    <w:rsid w:val="008F7C49"/>
    <w:rsid w:val="009040B6"/>
    <w:rsid w:val="009173E5"/>
    <w:rsid w:val="00936A30"/>
    <w:rsid w:val="0096043B"/>
    <w:rsid w:val="009709BC"/>
    <w:rsid w:val="009D6A6E"/>
    <w:rsid w:val="009E0B6C"/>
    <w:rsid w:val="009E1B23"/>
    <w:rsid w:val="009E3321"/>
    <w:rsid w:val="00A0116B"/>
    <w:rsid w:val="00A210CC"/>
    <w:rsid w:val="00A27CC8"/>
    <w:rsid w:val="00A4194A"/>
    <w:rsid w:val="00A429A5"/>
    <w:rsid w:val="00A54FDB"/>
    <w:rsid w:val="00A60DA5"/>
    <w:rsid w:val="00A70B81"/>
    <w:rsid w:val="00A71DE0"/>
    <w:rsid w:val="00A80979"/>
    <w:rsid w:val="00A840F1"/>
    <w:rsid w:val="00A92F7A"/>
    <w:rsid w:val="00AA3507"/>
    <w:rsid w:val="00AC36D4"/>
    <w:rsid w:val="00AE2E0A"/>
    <w:rsid w:val="00AE36D9"/>
    <w:rsid w:val="00AF5538"/>
    <w:rsid w:val="00B32171"/>
    <w:rsid w:val="00B62AA3"/>
    <w:rsid w:val="00B62B64"/>
    <w:rsid w:val="00B84471"/>
    <w:rsid w:val="00BA4A1F"/>
    <w:rsid w:val="00BA69FA"/>
    <w:rsid w:val="00BB3D1E"/>
    <w:rsid w:val="00BD4D77"/>
    <w:rsid w:val="00BE49F9"/>
    <w:rsid w:val="00BF5C42"/>
    <w:rsid w:val="00C01E99"/>
    <w:rsid w:val="00C17F19"/>
    <w:rsid w:val="00C473A2"/>
    <w:rsid w:val="00CC0486"/>
    <w:rsid w:val="00D1760A"/>
    <w:rsid w:val="00D17CFF"/>
    <w:rsid w:val="00D249DB"/>
    <w:rsid w:val="00D55D5C"/>
    <w:rsid w:val="00D5692B"/>
    <w:rsid w:val="00D87ADE"/>
    <w:rsid w:val="00DA6987"/>
    <w:rsid w:val="00DA6BAC"/>
    <w:rsid w:val="00DC2551"/>
    <w:rsid w:val="00DE1FBA"/>
    <w:rsid w:val="00DE435C"/>
    <w:rsid w:val="00DF4B64"/>
    <w:rsid w:val="00E201BA"/>
    <w:rsid w:val="00E44052"/>
    <w:rsid w:val="00E47B27"/>
    <w:rsid w:val="00E54709"/>
    <w:rsid w:val="00E62307"/>
    <w:rsid w:val="00E624C8"/>
    <w:rsid w:val="00EC1A21"/>
    <w:rsid w:val="00EC444B"/>
    <w:rsid w:val="00F10438"/>
    <w:rsid w:val="00F17CC7"/>
    <w:rsid w:val="00F22E4B"/>
    <w:rsid w:val="00F2367C"/>
    <w:rsid w:val="00F47075"/>
    <w:rsid w:val="00F67EDD"/>
    <w:rsid w:val="00F711B0"/>
    <w:rsid w:val="00F74A54"/>
    <w:rsid w:val="00F82F75"/>
    <w:rsid w:val="00FB05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5352F2"/>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 w:type="paragraph" w:styleId="BalloonText">
    <w:name w:val="Balloon Text"/>
    <w:basedOn w:val="Normal"/>
    <w:link w:val="BalloonTextChar"/>
    <w:uiPriority w:val="99"/>
    <w:semiHidden/>
    <w:rsid w:val="007B387D"/>
    <w:rPr>
      <w:rFonts w:ascii="Tahoma" w:hAnsi="Tahoma" w:cs="Tahoma"/>
      <w:sz w:val="16"/>
      <w:szCs w:val="16"/>
    </w:rPr>
  </w:style>
  <w:style w:type="character" w:customStyle="1" w:styleId="BalloonTextChar">
    <w:name w:val="Balloon Text Char"/>
    <w:basedOn w:val="DefaultParagraphFont"/>
    <w:link w:val="BalloonText"/>
    <w:uiPriority w:val="99"/>
    <w:semiHidden/>
    <w:rsid w:val="00184E47"/>
    <w:rPr>
      <w:rFonts w:ascii="Times New Roman" w:hAnsi="Times New Roman" w:cs="Arial Unicode MS"/>
      <w:color w:val="000000"/>
      <w:sz w:val="0"/>
      <w:szCs w:val="0"/>
      <w:lang w:val="uk-UA" w:eastAsia="uk-UA"/>
    </w:rPr>
  </w:style>
</w:styles>
</file>

<file path=word/webSettings.xml><?xml version="1.0" encoding="utf-8"?>
<w:webSettings xmlns:r="http://schemas.openxmlformats.org/officeDocument/2006/relationships" xmlns:w="http://schemas.openxmlformats.org/wordprocessingml/2006/main">
  <w:divs>
    <w:div w:id="899175303">
      <w:marLeft w:val="0"/>
      <w:marRight w:val="0"/>
      <w:marTop w:val="0"/>
      <w:marBottom w:val="0"/>
      <w:divBdr>
        <w:top w:val="none" w:sz="0" w:space="0" w:color="auto"/>
        <w:left w:val="none" w:sz="0" w:space="0" w:color="auto"/>
        <w:bottom w:val="none" w:sz="0" w:space="0" w:color="auto"/>
        <w:right w:val="none" w:sz="0" w:space="0" w:color="auto"/>
      </w:divBdr>
    </w:div>
    <w:div w:id="8991753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TotalTime>
  <Pages>18</Pages>
  <Words>6526</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vasilich</cp:lastModifiedBy>
  <cp:revision>8</cp:revision>
  <cp:lastPrinted>2016-06-30T08:36:00Z</cp:lastPrinted>
  <dcterms:created xsi:type="dcterms:W3CDTF">2013-09-24T12:53:00Z</dcterms:created>
  <dcterms:modified xsi:type="dcterms:W3CDTF">2016-06-30T08:36:00Z</dcterms:modified>
</cp:coreProperties>
</file>